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2A06C" w14:textId="66514758" w:rsidR="008968BA" w:rsidRPr="00E87C3D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 w:rsidRPr="00E87C3D">
        <w:rPr>
          <w:rFonts w:ascii="Times New Roman" w:hAnsi="Times New Roman" w:cs="Times New Roman"/>
          <w:b/>
          <w:sz w:val="32"/>
          <w:szCs w:val="24"/>
        </w:rPr>
        <w:t xml:space="preserve">ZESTAWIENIE </w:t>
      </w:r>
      <w:r w:rsidR="00857483">
        <w:rPr>
          <w:rFonts w:ascii="Times New Roman" w:hAnsi="Times New Roman" w:cs="Times New Roman"/>
          <w:b/>
          <w:sz w:val="32"/>
          <w:szCs w:val="24"/>
        </w:rPr>
        <w:t xml:space="preserve">LOKALIZACJI </w:t>
      </w:r>
      <w:r w:rsidRPr="00E87C3D">
        <w:rPr>
          <w:rFonts w:ascii="Times New Roman" w:hAnsi="Times New Roman" w:cs="Times New Roman"/>
          <w:b/>
          <w:sz w:val="32"/>
          <w:szCs w:val="24"/>
        </w:rPr>
        <w:t>ODPADÓW ZAWIERAJĄCYCH AZBEST</w:t>
      </w:r>
    </w:p>
    <w:p w14:paraId="77A12D0B" w14:textId="77777777" w:rsidR="008968BA" w:rsidRPr="00E87C3D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 w:rsidRPr="00E87C3D">
        <w:rPr>
          <w:rFonts w:ascii="Times New Roman" w:hAnsi="Times New Roman" w:cs="Times New Roman"/>
          <w:sz w:val="24"/>
          <w:szCs w:val="24"/>
        </w:rPr>
        <w:t>z podziałem na miejscowości i liczbę punktów odbioru</w:t>
      </w:r>
    </w:p>
    <w:p w14:paraId="7D49E8B7" w14:textId="77777777" w:rsidR="008968BA" w:rsidRDefault="008968BA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3319"/>
        <w:gridCol w:w="2085"/>
        <w:gridCol w:w="2085"/>
        <w:gridCol w:w="2085"/>
      </w:tblGrid>
      <w:tr w:rsidR="008968BA" w14:paraId="570DC876" w14:textId="77777777" w:rsidTr="00857483">
        <w:trPr>
          <w:jc w:val="center"/>
        </w:trPr>
        <w:tc>
          <w:tcPr>
            <w:tcW w:w="851" w:type="dxa"/>
            <w:vAlign w:val="center"/>
          </w:tcPr>
          <w:p w14:paraId="1771C013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7C3D">
              <w:rPr>
                <w:rFonts w:ascii="Times New Roman" w:hAnsi="Times New Roman" w:cs="Times New Roman"/>
                <w:b/>
                <w:sz w:val="24"/>
                <w:szCs w:val="24"/>
              </w:rPr>
              <w:t>Lp</w:t>
            </w:r>
            <w:proofErr w:type="spellEnd"/>
            <w:r w:rsidRPr="00E87C3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19" w:type="dxa"/>
            <w:vAlign w:val="center"/>
          </w:tcPr>
          <w:p w14:paraId="01E25BAB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b/>
                <w:sz w:val="24"/>
                <w:szCs w:val="24"/>
              </w:rPr>
              <w:t>Miejscowość</w:t>
            </w:r>
          </w:p>
        </w:tc>
        <w:tc>
          <w:tcPr>
            <w:tcW w:w="2085" w:type="dxa"/>
            <w:vAlign w:val="center"/>
          </w:tcPr>
          <w:p w14:paraId="63E35C87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odbioru</w:t>
            </w:r>
          </w:p>
        </w:tc>
        <w:tc>
          <w:tcPr>
            <w:tcW w:w="2085" w:type="dxa"/>
            <w:vAlign w:val="center"/>
          </w:tcPr>
          <w:p w14:paraId="246183BC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b/>
                <w:sz w:val="24"/>
                <w:szCs w:val="24"/>
              </w:rPr>
              <w:t>Łączna powierzchnia wyrobów zawierających azbest (m²)</w:t>
            </w:r>
          </w:p>
        </w:tc>
        <w:tc>
          <w:tcPr>
            <w:tcW w:w="2085" w:type="dxa"/>
            <w:vAlign w:val="center"/>
          </w:tcPr>
          <w:p w14:paraId="4C0781DD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b/>
                <w:sz w:val="24"/>
                <w:szCs w:val="24"/>
              </w:rPr>
              <w:t>Łączna masa odpadów zawierających azbest (Mg)</w:t>
            </w:r>
          </w:p>
        </w:tc>
      </w:tr>
      <w:tr w:rsidR="008968BA" w14:paraId="6243FE44" w14:textId="77777777" w:rsidTr="00857483">
        <w:trPr>
          <w:jc w:val="center"/>
        </w:trPr>
        <w:tc>
          <w:tcPr>
            <w:tcW w:w="851" w:type="dxa"/>
            <w:vAlign w:val="center"/>
          </w:tcPr>
          <w:p w14:paraId="3C63CC48" w14:textId="5BA0CBFC" w:rsidR="008968BA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7C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D03427" w14:textId="77777777" w:rsidR="00E87C3D" w:rsidRPr="00E87C3D" w:rsidRDefault="00E87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  <w:vAlign w:val="center"/>
          </w:tcPr>
          <w:p w14:paraId="3C6D9B7A" w14:textId="77777777" w:rsidR="008968BA" w:rsidRPr="00E87C3D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Płaska</w:t>
            </w:r>
          </w:p>
        </w:tc>
        <w:tc>
          <w:tcPr>
            <w:tcW w:w="2085" w:type="dxa"/>
            <w:vAlign w:val="center"/>
          </w:tcPr>
          <w:p w14:paraId="53F272F5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5" w:type="dxa"/>
            <w:vAlign w:val="center"/>
          </w:tcPr>
          <w:p w14:paraId="17310077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2085" w:type="dxa"/>
            <w:vAlign w:val="center"/>
          </w:tcPr>
          <w:p w14:paraId="4DEB9871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12,30</w:t>
            </w:r>
          </w:p>
        </w:tc>
      </w:tr>
      <w:tr w:rsidR="008968BA" w14:paraId="57CE191B" w14:textId="77777777" w:rsidTr="00857483">
        <w:trPr>
          <w:jc w:val="center"/>
        </w:trPr>
        <w:tc>
          <w:tcPr>
            <w:tcW w:w="851" w:type="dxa"/>
            <w:vAlign w:val="center"/>
          </w:tcPr>
          <w:p w14:paraId="792F5405" w14:textId="77777777" w:rsidR="008968BA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7C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7E6106" w14:textId="42BE569E" w:rsidR="00E87C3D" w:rsidRPr="00E87C3D" w:rsidRDefault="00E87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  <w:vAlign w:val="center"/>
          </w:tcPr>
          <w:p w14:paraId="3C5D19B7" w14:textId="77777777" w:rsidR="008968BA" w:rsidRPr="00E87C3D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Serski Las</w:t>
            </w:r>
          </w:p>
        </w:tc>
        <w:tc>
          <w:tcPr>
            <w:tcW w:w="2085" w:type="dxa"/>
            <w:vAlign w:val="center"/>
          </w:tcPr>
          <w:p w14:paraId="5AB068F5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5" w:type="dxa"/>
            <w:vAlign w:val="center"/>
          </w:tcPr>
          <w:p w14:paraId="3CB752ED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085" w:type="dxa"/>
            <w:vAlign w:val="center"/>
          </w:tcPr>
          <w:p w14:paraId="5FF5125B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4,80</w:t>
            </w:r>
          </w:p>
        </w:tc>
      </w:tr>
      <w:tr w:rsidR="008968BA" w14:paraId="56BCFA3D" w14:textId="77777777" w:rsidTr="00857483">
        <w:trPr>
          <w:jc w:val="center"/>
        </w:trPr>
        <w:tc>
          <w:tcPr>
            <w:tcW w:w="851" w:type="dxa"/>
            <w:vAlign w:val="center"/>
          </w:tcPr>
          <w:p w14:paraId="1AFAF0BC" w14:textId="77777777" w:rsidR="008968BA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87C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5F7CE" w14:textId="27B741EC" w:rsidR="00E87C3D" w:rsidRPr="00E87C3D" w:rsidRDefault="00E87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  <w:vAlign w:val="center"/>
          </w:tcPr>
          <w:p w14:paraId="322048E4" w14:textId="77777777" w:rsidR="008968BA" w:rsidRPr="00E87C3D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Sucha Rzeczka</w:t>
            </w:r>
          </w:p>
        </w:tc>
        <w:tc>
          <w:tcPr>
            <w:tcW w:w="2085" w:type="dxa"/>
            <w:vAlign w:val="center"/>
          </w:tcPr>
          <w:p w14:paraId="1B992F5E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5" w:type="dxa"/>
            <w:vAlign w:val="center"/>
          </w:tcPr>
          <w:p w14:paraId="5EBAE923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2085" w:type="dxa"/>
            <w:vAlign w:val="center"/>
          </w:tcPr>
          <w:p w14:paraId="438EC233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</w:tr>
      <w:tr w:rsidR="008968BA" w14:paraId="23F06D4A" w14:textId="77777777" w:rsidTr="00857483">
        <w:trPr>
          <w:jc w:val="center"/>
        </w:trPr>
        <w:tc>
          <w:tcPr>
            <w:tcW w:w="851" w:type="dxa"/>
            <w:vAlign w:val="center"/>
          </w:tcPr>
          <w:p w14:paraId="53D11F9F" w14:textId="77777777" w:rsidR="008968BA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87C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AD8DC97" w14:textId="27F21BEA" w:rsidR="00E87C3D" w:rsidRPr="00E87C3D" w:rsidRDefault="00E87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  <w:vAlign w:val="center"/>
          </w:tcPr>
          <w:p w14:paraId="5C934BF2" w14:textId="77777777" w:rsidR="008968BA" w:rsidRPr="00E87C3D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Rudawka</w:t>
            </w:r>
          </w:p>
        </w:tc>
        <w:tc>
          <w:tcPr>
            <w:tcW w:w="2085" w:type="dxa"/>
            <w:vAlign w:val="center"/>
          </w:tcPr>
          <w:p w14:paraId="19D55A82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5" w:type="dxa"/>
            <w:vAlign w:val="center"/>
          </w:tcPr>
          <w:p w14:paraId="28FDEDAB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2085" w:type="dxa"/>
            <w:vAlign w:val="center"/>
          </w:tcPr>
          <w:p w14:paraId="309374B1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9,98</w:t>
            </w:r>
          </w:p>
        </w:tc>
      </w:tr>
      <w:tr w:rsidR="008968BA" w14:paraId="4CA840A7" w14:textId="77777777" w:rsidTr="00857483">
        <w:trPr>
          <w:jc w:val="center"/>
        </w:trPr>
        <w:tc>
          <w:tcPr>
            <w:tcW w:w="851" w:type="dxa"/>
            <w:vAlign w:val="center"/>
          </w:tcPr>
          <w:p w14:paraId="6B544E27" w14:textId="77777777" w:rsidR="008968BA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87C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9D7231" w14:textId="18B6FB51" w:rsidR="00E87C3D" w:rsidRPr="00E87C3D" w:rsidRDefault="00E87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  <w:vAlign w:val="center"/>
          </w:tcPr>
          <w:p w14:paraId="0832B87E" w14:textId="77777777" w:rsidR="008968BA" w:rsidRPr="00E87C3D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Dalny Las</w:t>
            </w:r>
          </w:p>
        </w:tc>
        <w:tc>
          <w:tcPr>
            <w:tcW w:w="2085" w:type="dxa"/>
            <w:vAlign w:val="center"/>
          </w:tcPr>
          <w:p w14:paraId="1CDC6276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vAlign w:val="center"/>
          </w:tcPr>
          <w:p w14:paraId="4DBA148B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2,80</w:t>
            </w:r>
          </w:p>
        </w:tc>
        <w:tc>
          <w:tcPr>
            <w:tcW w:w="2085" w:type="dxa"/>
            <w:vAlign w:val="center"/>
          </w:tcPr>
          <w:p w14:paraId="76B303DE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8968BA" w14:paraId="635348DF" w14:textId="77777777" w:rsidTr="00857483">
        <w:trPr>
          <w:jc w:val="center"/>
        </w:trPr>
        <w:tc>
          <w:tcPr>
            <w:tcW w:w="851" w:type="dxa"/>
            <w:vAlign w:val="center"/>
          </w:tcPr>
          <w:p w14:paraId="2B380B11" w14:textId="77777777" w:rsidR="008968BA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87C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C51ACF" w14:textId="1C470B9B" w:rsidR="00E87C3D" w:rsidRPr="00E87C3D" w:rsidRDefault="00E87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  <w:vAlign w:val="center"/>
          </w:tcPr>
          <w:p w14:paraId="3DA276BA" w14:textId="77777777" w:rsidR="008968BA" w:rsidRPr="00E87C3D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Kopanica</w:t>
            </w:r>
          </w:p>
        </w:tc>
        <w:tc>
          <w:tcPr>
            <w:tcW w:w="2085" w:type="dxa"/>
            <w:vAlign w:val="center"/>
          </w:tcPr>
          <w:p w14:paraId="1CB19D68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vAlign w:val="center"/>
          </w:tcPr>
          <w:p w14:paraId="64F05E78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085" w:type="dxa"/>
            <w:vAlign w:val="center"/>
          </w:tcPr>
          <w:p w14:paraId="74650A91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8968BA" w14:paraId="48AE810E" w14:textId="77777777" w:rsidTr="00857483">
        <w:trPr>
          <w:jc w:val="center"/>
        </w:trPr>
        <w:tc>
          <w:tcPr>
            <w:tcW w:w="851" w:type="dxa"/>
            <w:vAlign w:val="center"/>
          </w:tcPr>
          <w:p w14:paraId="1EB60D85" w14:textId="77777777" w:rsidR="008968BA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87C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D1F77F2" w14:textId="200D676A" w:rsidR="00E87C3D" w:rsidRPr="00E87C3D" w:rsidRDefault="00E87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  <w:vAlign w:val="center"/>
          </w:tcPr>
          <w:p w14:paraId="0B4925BB" w14:textId="77777777" w:rsidR="008968BA" w:rsidRPr="00E87C3D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Rubcowo</w:t>
            </w:r>
          </w:p>
        </w:tc>
        <w:tc>
          <w:tcPr>
            <w:tcW w:w="2085" w:type="dxa"/>
            <w:vAlign w:val="center"/>
          </w:tcPr>
          <w:p w14:paraId="10392DDC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vAlign w:val="center"/>
          </w:tcPr>
          <w:p w14:paraId="7CA109DD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85" w:type="dxa"/>
            <w:vAlign w:val="center"/>
          </w:tcPr>
          <w:p w14:paraId="49046549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8968BA" w14:paraId="7A0CDFF7" w14:textId="77777777" w:rsidTr="00857483">
        <w:trPr>
          <w:jc w:val="center"/>
        </w:trPr>
        <w:tc>
          <w:tcPr>
            <w:tcW w:w="851" w:type="dxa"/>
            <w:vAlign w:val="center"/>
          </w:tcPr>
          <w:p w14:paraId="1971C6B7" w14:textId="77777777" w:rsidR="008968BA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87C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99C043" w14:textId="49315B2B" w:rsidR="00E87C3D" w:rsidRPr="00E87C3D" w:rsidRDefault="00E87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  <w:vAlign w:val="center"/>
          </w:tcPr>
          <w:p w14:paraId="4A71C3CC" w14:textId="77777777" w:rsidR="008968BA" w:rsidRPr="00E87C3D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Gorczyca</w:t>
            </w:r>
          </w:p>
        </w:tc>
        <w:tc>
          <w:tcPr>
            <w:tcW w:w="2085" w:type="dxa"/>
            <w:vAlign w:val="center"/>
          </w:tcPr>
          <w:p w14:paraId="097153D0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5" w:type="dxa"/>
            <w:vAlign w:val="center"/>
          </w:tcPr>
          <w:p w14:paraId="5BA8F8D9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085" w:type="dxa"/>
            <w:vAlign w:val="center"/>
          </w:tcPr>
          <w:p w14:paraId="7C5F9610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4,80</w:t>
            </w:r>
          </w:p>
        </w:tc>
      </w:tr>
      <w:tr w:rsidR="008968BA" w14:paraId="0F131E93" w14:textId="77777777" w:rsidTr="00857483">
        <w:trPr>
          <w:jc w:val="center"/>
        </w:trPr>
        <w:tc>
          <w:tcPr>
            <w:tcW w:w="851" w:type="dxa"/>
            <w:vAlign w:val="center"/>
          </w:tcPr>
          <w:p w14:paraId="09B36579" w14:textId="77777777" w:rsidR="008968BA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87C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F9062F" w14:textId="3CE12A94" w:rsidR="00E87C3D" w:rsidRPr="00E87C3D" w:rsidRDefault="00E87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  <w:vAlign w:val="center"/>
          </w:tcPr>
          <w:p w14:paraId="1E6F11DE" w14:textId="77777777" w:rsidR="008968BA" w:rsidRPr="00E87C3D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Mołowiste</w:t>
            </w:r>
          </w:p>
        </w:tc>
        <w:tc>
          <w:tcPr>
            <w:tcW w:w="2085" w:type="dxa"/>
            <w:vAlign w:val="center"/>
          </w:tcPr>
          <w:p w14:paraId="260D2E7E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vAlign w:val="center"/>
          </w:tcPr>
          <w:p w14:paraId="62BD5E21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085" w:type="dxa"/>
            <w:vAlign w:val="center"/>
          </w:tcPr>
          <w:p w14:paraId="15D10756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8968BA" w14:paraId="14DCE6B2" w14:textId="77777777" w:rsidTr="00857483">
        <w:trPr>
          <w:jc w:val="center"/>
        </w:trPr>
        <w:tc>
          <w:tcPr>
            <w:tcW w:w="851" w:type="dxa"/>
            <w:vAlign w:val="center"/>
          </w:tcPr>
          <w:p w14:paraId="0498F622" w14:textId="77777777" w:rsidR="008968BA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87C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B88A6F2" w14:textId="3A13A315" w:rsidR="00E87C3D" w:rsidRPr="00E87C3D" w:rsidRDefault="00E87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  <w:vAlign w:val="center"/>
          </w:tcPr>
          <w:p w14:paraId="74797EEF" w14:textId="77777777" w:rsidR="008968BA" w:rsidRPr="00E87C3D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Serwy</w:t>
            </w:r>
          </w:p>
        </w:tc>
        <w:tc>
          <w:tcPr>
            <w:tcW w:w="2085" w:type="dxa"/>
            <w:vAlign w:val="center"/>
          </w:tcPr>
          <w:p w14:paraId="74077BC0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vAlign w:val="center"/>
          </w:tcPr>
          <w:p w14:paraId="5E23685D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5" w:type="dxa"/>
            <w:vAlign w:val="center"/>
          </w:tcPr>
          <w:p w14:paraId="0F679C1E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8968BA" w14:paraId="0FF210C5" w14:textId="77777777" w:rsidTr="00857483">
        <w:trPr>
          <w:jc w:val="center"/>
        </w:trPr>
        <w:tc>
          <w:tcPr>
            <w:tcW w:w="851" w:type="dxa"/>
            <w:vAlign w:val="center"/>
          </w:tcPr>
          <w:p w14:paraId="604863AB" w14:textId="77777777" w:rsidR="008968BA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87C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8AEC30" w14:textId="7B272A46" w:rsidR="00E87C3D" w:rsidRPr="00E87C3D" w:rsidRDefault="00E87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  <w:vAlign w:val="center"/>
          </w:tcPr>
          <w:p w14:paraId="6193F01C" w14:textId="77777777" w:rsidR="008968BA" w:rsidRPr="00E87C3D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Gruszki</w:t>
            </w:r>
          </w:p>
        </w:tc>
        <w:tc>
          <w:tcPr>
            <w:tcW w:w="2085" w:type="dxa"/>
            <w:vAlign w:val="center"/>
          </w:tcPr>
          <w:p w14:paraId="036F59FC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5" w:type="dxa"/>
            <w:vAlign w:val="center"/>
          </w:tcPr>
          <w:p w14:paraId="61DBDD08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2085" w:type="dxa"/>
            <w:vAlign w:val="center"/>
          </w:tcPr>
          <w:p w14:paraId="4ABB567F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</w:tr>
      <w:tr w:rsidR="008968BA" w14:paraId="2FE0E84E" w14:textId="77777777" w:rsidTr="00857483">
        <w:trPr>
          <w:jc w:val="center"/>
        </w:trPr>
        <w:tc>
          <w:tcPr>
            <w:tcW w:w="851" w:type="dxa"/>
            <w:vAlign w:val="center"/>
          </w:tcPr>
          <w:p w14:paraId="17D2EFB6" w14:textId="77777777" w:rsidR="008968BA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87C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47A05BF" w14:textId="54248DF5" w:rsidR="00E87C3D" w:rsidRPr="00E87C3D" w:rsidRDefault="00E87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  <w:vAlign w:val="center"/>
          </w:tcPr>
          <w:p w14:paraId="683B425B" w14:textId="77777777" w:rsidR="008968BA" w:rsidRPr="00E87C3D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Strzelcowizna</w:t>
            </w:r>
          </w:p>
        </w:tc>
        <w:tc>
          <w:tcPr>
            <w:tcW w:w="2085" w:type="dxa"/>
            <w:vAlign w:val="center"/>
          </w:tcPr>
          <w:p w14:paraId="446D9252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5" w:type="dxa"/>
            <w:vAlign w:val="center"/>
          </w:tcPr>
          <w:p w14:paraId="3A9337E5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085" w:type="dxa"/>
            <w:vAlign w:val="center"/>
          </w:tcPr>
          <w:p w14:paraId="3CD41971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2,03</w:t>
            </w:r>
          </w:p>
        </w:tc>
      </w:tr>
      <w:tr w:rsidR="008968BA" w14:paraId="58CA48FB" w14:textId="77777777" w:rsidTr="00857483">
        <w:trPr>
          <w:jc w:val="center"/>
        </w:trPr>
        <w:tc>
          <w:tcPr>
            <w:tcW w:w="851" w:type="dxa"/>
            <w:vAlign w:val="center"/>
          </w:tcPr>
          <w:p w14:paraId="35D8558A" w14:textId="77777777" w:rsidR="008968BA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87C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3CD386" w14:textId="1242DEE1" w:rsidR="00E87C3D" w:rsidRPr="00E87C3D" w:rsidRDefault="00E87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  <w:vAlign w:val="center"/>
          </w:tcPr>
          <w:p w14:paraId="528B97B1" w14:textId="77777777" w:rsidR="008968BA" w:rsidRPr="00E87C3D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Rygol</w:t>
            </w:r>
          </w:p>
        </w:tc>
        <w:tc>
          <w:tcPr>
            <w:tcW w:w="2085" w:type="dxa"/>
            <w:vAlign w:val="center"/>
          </w:tcPr>
          <w:p w14:paraId="50473D3D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5" w:type="dxa"/>
            <w:vAlign w:val="center"/>
          </w:tcPr>
          <w:p w14:paraId="58052221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85" w:type="dxa"/>
            <w:vAlign w:val="center"/>
          </w:tcPr>
          <w:p w14:paraId="57FB2514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sz w:val="24"/>
                <w:szCs w:val="24"/>
              </w:rPr>
              <w:t>1,80</w:t>
            </w:r>
          </w:p>
        </w:tc>
      </w:tr>
      <w:tr w:rsidR="008968BA" w14:paraId="1A6A7868" w14:textId="77777777">
        <w:trPr>
          <w:jc w:val="center"/>
        </w:trPr>
        <w:tc>
          <w:tcPr>
            <w:tcW w:w="4170" w:type="dxa"/>
            <w:gridSpan w:val="2"/>
            <w:vAlign w:val="center"/>
          </w:tcPr>
          <w:p w14:paraId="597BC4D3" w14:textId="77777777" w:rsidR="008968BA" w:rsidRDefault="000000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b/>
                <w:sz w:val="24"/>
                <w:szCs w:val="24"/>
              </w:rPr>
              <w:t>Razem</w:t>
            </w:r>
          </w:p>
          <w:p w14:paraId="635EA16B" w14:textId="77777777" w:rsidR="00E87C3D" w:rsidRPr="00E87C3D" w:rsidRDefault="00E87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Align w:val="center"/>
          </w:tcPr>
          <w:p w14:paraId="406376B7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085" w:type="dxa"/>
            <w:vAlign w:val="center"/>
          </w:tcPr>
          <w:p w14:paraId="42CE1316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b/>
                <w:sz w:val="24"/>
                <w:szCs w:val="24"/>
              </w:rPr>
              <w:t>3 421,80</w:t>
            </w:r>
          </w:p>
        </w:tc>
        <w:tc>
          <w:tcPr>
            <w:tcW w:w="2085" w:type="dxa"/>
            <w:vAlign w:val="center"/>
          </w:tcPr>
          <w:p w14:paraId="76BF0D34" w14:textId="77777777" w:rsidR="008968BA" w:rsidRPr="00E87C3D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C3D">
              <w:rPr>
                <w:rFonts w:ascii="Times New Roman" w:hAnsi="Times New Roman" w:cs="Times New Roman"/>
                <w:b/>
                <w:sz w:val="24"/>
                <w:szCs w:val="24"/>
              </w:rPr>
              <w:t>51,36</w:t>
            </w:r>
          </w:p>
        </w:tc>
      </w:tr>
    </w:tbl>
    <w:p w14:paraId="0199F2A5" w14:textId="77777777" w:rsidR="003F0798" w:rsidRDefault="003F0798"/>
    <w:sectPr w:rsidR="003F0798" w:rsidSect="00034616">
      <w:pgSz w:w="12240" w:h="15840"/>
      <w:pgMar w:top="1020" w:right="907" w:bottom="1020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13646753">
    <w:abstractNumId w:val="8"/>
  </w:num>
  <w:num w:numId="2" w16cid:durableId="557517981">
    <w:abstractNumId w:val="6"/>
  </w:num>
  <w:num w:numId="3" w16cid:durableId="1485242403">
    <w:abstractNumId w:val="5"/>
  </w:num>
  <w:num w:numId="4" w16cid:durableId="105201175">
    <w:abstractNumId w:val="4"/>
  </w:num>
  <w:num w:numId="5" w16cid:durableId="1178424158">
    <w:abstractNumId w:val="7"/>
  </w:num>
  <w:num w:numId="6" w16cid:durableId="293407576">
    <w:abstractNumId w:val="3"/>
  </w:num>
  <w:num w:numId="7" w16cid:durableId="2093773363">
    <w:abstractNumId w:val="2"/>
  </w:num>
  <w:num w:numId="8" w16cid:durableId="512570385">
    <w:abstractNumId w:val="1"/>
  </w:num>
  <w:num w:numId="9" w16cid:durableId="1072239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1713"/>
    <w:rsid w:val="00326F90"/>
    <w:rsid w:val="003F0798"/>
    <w:rsid w:val="00814A22"/>
    <w:rsid w:val="00857483"/>
    <w:rsid w:val="008968BA"/>
    <w:rsid w:val="008B1B4C"/>
    <w:rsid w:val="00AA1D8D"/>
    <w:rsid w:val="00B47730"/>
    <w:rsid w:val="00CB0664"/>
    <w:rsid w:val="00E87C3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5D1798"/>
  <w14:defaultImageDpi w14:val="300"/>
  <w15:docId w15:val="{B237A1F0-5067-4239-A9D1-A3B9479F1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520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Magda</cp:lastModifiedBy>
  <cp:revision>4</cp:revision>
  <dcterms:created xsi:type="dcterms:W3CDTF">2013-12-23T23:15:00Z</dcterms:created>
  <dcterms:modified xsi:type="dcterms:W3CDTF">2026-08-25T11:51:00Z</dcterms:modified>
  <cp:category/>
</cp:coreProperties>
</file>